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让步接收申请单</w:t>
      </w:r>
    </w:p>
    <w:p>
      <w:r>
        <w:t>记录编号：FM-030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申请部门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申请人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申请日期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不合格描述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让步理由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审批意见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客户意见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表单编号：FM-030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